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37E12" w:rsidRPr="00172E3A" w:rsidRDefault="00C37E12" w:rsidP="00C3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172E3A">
        <w:rPr>
          <w:rFonts w:ascii="Times New Roman" w:eastAsiaTheme="minorEastAsia" w:hAnsi="Times New Roman"/>
          <w:b/>
          <w:sz w:val="27"/>
          <w:szCs w:val="27"/>
        </w:rPr>
        <w:t>90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-7-8/3</w:t>
      </w:r>
      <w:r w:rsidRPr="00C37E12">
        <w:rPr>
          <w:rFonts w:ascii="Times New Roman" w:eastAsiaTheme="minorEastAsia" w:hAnsi="Times New Roman"/>
          <w:b/>
          <w:sz w:val="27"/>
          <w:szCs w:val="27"/>
        </w:rPr>
        <w:t>7</w:t>
      </w:r>
      <w:r w:rsidRPr="00172E3A">
        <w:rPr>
          <w:rFonts w:ascii="Times New Roman" w:eastAsiaTheme="minorEastAsia" w:hAnsi="Times New Roman"/>
          <w:b/>
          <w:sz w:val="27"/>
          <w:szCs w:val="27"/>
        </w:rPr>
        <w:t>7</w:t>
      </w:r>
    </w:p>
    <w:p w:rsidR="00C37E12" w:rsidRPr="002A675F" w:rsidRDefault="00C37E12" w:rsidP="00C3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C37E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C37E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C37E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C37E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096434">
        <w:rPr>
          <w:rFonts w:ascii="Times New Roman" w:hAnsi="Times New Roman"/>
          <w:b/>
          <w:bCs/>
          <w:sz w:val="28"/>
          <w:szCs w:val="28"/>
          <w:lang w:val="uk-UA"/>
        </w:rPr>
        <w:t>Юнак</w:t>
      </w:r>
      <w:proofErr w:type="spellEnd"/>
      <w:r w:rsidR="00096434">
        <w:rPr>
          <w:rFonts w:ascii="Times New Roman" w:hAnsi="Times New Roman"/>
          <w:b/>
          <w:bCs/>
          <w:sz w:val="28"/>
          <w:szCs w:val="28"/>
          <w:lang w:val="uk-UA"/>
        </w:rPr>
        <w:t xml:space="preserve"> В.Б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C37E12" w:rsidRPr="001236B6" w:rsidRDefault="001A4C7A" w:rsidP="00C37E1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096434">
        <w:rPr>
          <w:rFonts w:ascii="Times New Roman" w:hAnsi="Times New Roman"/>
          <w:bCs/>
          <w:sz w:val="28"/>
          <w:szCs w:val="28"/>
          <w:lang w:val="uk-UA"/>
        </w:rPr>
        <w:t>Юнак</w:t>
      </w:r>
      <w:proofErr w:type="spellEnd"/>
      <w:r w:rsidR="00096434">
        <w:rPr>
          <w:rFonts w:ascii="Times New Roman" w:hAnsi="Times New Roman"/>
          <w:bCs/>
          <w:sz w:val="28"/>
          <w:szCs w:val="28"/>
          <w:lang w:val="uk-UA"/>
        </w:rPr>
        <w:t xml:space="preserve"> Віти Борисівни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C37E12" w:rsidRPr="00C37E1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C37E12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Юнак</w:t>
      </w:r>
      <w:proofErr w:type="spellEnd"/>
      <w:r w:rsidR="00EC0899">
        <w:rPr>
          <w:rFonts w:ascii="Times New Roman" w:hAnsi="Times New Roman"/>
          <w:bCs/>
          <w:sz w:val="28"/>
          <w:szCs w:val="28"/>
          <w:lang w:val="uk-UA"/>
        </w:rPr>
        <w:t xml:space="preserve"> Віті Борисівні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0700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0700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</w:t>
      </w:r>
      <w:r w:rsidR="007A023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Зарічна,29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256734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56734" w:rsidRPr="00256734">
        <w:rPr>
          <w:lang w:val="uk-UA"/>
        </w:rPr>
        <w:t xml:space="preserve"> 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Юнак В.Б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1A4C7A" w:rsidRPr="00B96262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87494E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7494E" w:rsidRPr="00172E3A" w:rsidRDefault="001A4C7A" w:rsidP="00B52E0B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bookmarkStart w:id="0" w:name="_GoBack"/>
      <w:r w:rsidRPr="00172E3A">
        <w:rPr>
          <w:b/>
          <w:sz w:val="28"/>
          <w:szCs w:val="28"/>
        </w:rPr>
        <w:t>Міський  голова                                    С.Волинський</w:t>
      </w:r>
    </w:p>
    <w:p w:rsidR="00B52E0B" w:rsidRPr="00172E3A" w:rsidRDefault="00B52E0B" w:rsidP="00402717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bookmarkEnd w:id="0"/>
    <w:p w:rsidR="00C23241" w:rsidRPr="008A3AE8" w:rsidRDefault="00C23241" w:rsidP="00C23241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96434"/>
    <w:rsid w:val="00122A65"/>
    <w:rsid w:val="00172E3A"/>
    <w:rsid w:val="001A4C7A"/>
    <w:rsid w:val="001F46B0"/>
    <w:rsid w:val="00256734"/>
    <w:rsid w:val="00297B13"/>
    <w:rsid w:val="00317446"/>
    <w:rsid w:val="00385534"/>
    <w:rsid w:val="00402717"/>
    <w:rsid w:val="005A0493"/>
    <w:rsid w:val="00606D34"/>
    <w:rsid w:val="006F5B6A"/>
    <w:rsid w:val="00773856"/>
    <w:rsid w:val="007A0232"/>
    <w:rsid w:val="0081342E"/>
    <w:rsid w:val="00870D21"/>
    <w:rsid w:val="0087494E"/>
    <w:rsid w:val="008A3AE8"/>
    <w:rsid w:val="008D6670"/>
    <w:rsid w:val="00956534"/>
    <w:rsid w:val="00B31307"/>
    <w:rsid w:val="00B52E0B"/>
    <w:rsid w:val="00BF4B1F"/>
    <w:rsid w:val="00C227D5"/>
    <w:rsid w:val="00C23241"/>
    <w:rsid w:val="00C36CA8"/>
    <w:rsid w:val="00C37E12"/>
    <w:rsid w:val="00D87CE5"/>
    <w:rsid w:val="00DB10AC"/>
    <w:rsid w:val="00EC0899"/>
    <w:rsid w:val="00F05318"/>
    <w:rsid w:val="00F66F3D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23118-2996-4FD0-B97A-8A8A1AD06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2021-02-17T07:29:00Z</cp:lastPrinted>
  <dcterms:created xsi:type="dcterms:W3CDTF">2021-02-12T07:01:00Z</dcterms:created>
  <dcterms:modified xsi:type="dcterms:W3CDTF">2021-03-15T06:46:00Z</dcterms:modified>
</cp:coreProperties>
</file>